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Aussen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13885937" name="e083cc90-d40e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0725328" name="e083cc90-d40e-11f0-aeb1-ebdc2ba506cf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Dach</w:t>
            </w:r>
          </w:p>
        </w:tc>
        <w:tc>
          <w:p>
            <w:pPr>
              <w:spacing w:before="0" w:after="0" w:line="240" w:lineRule="auto"/>
            </w:pPr>
            <w:r>
              <w:t>Dachpappe</w:t>
            </w:r>
          </w:p>
        </w:tc>
        <w:tc>
          <w:p>
            <w:pPr>
              <w:spacing w:before="0" w:after="0" w:line="240" w:lineRule="auto"/>
            </w:pPr>
            <w:r>
              <w:t>Abdichtungsbahn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7060523" name="67ff7c00-d40f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5135003" name="67ff7c00-d40f-11f0-aeb1-ebdc2ba506cf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Dachgeschoss</w:t>
            </w:r>
          </w:p>
        </w:tc>
        <w:tc>
          <w:p>
            <w:pPr>
              <w:spacing w:before="0" w:after="0" w:line="240" w:lineRule="auto"/>
            </w:pPr>
            <w:r>
              <w:t>Dachpappe</w:t>
            </w:r>
          </w:p>
        </w:tc>
        <w:tc>
          <w:p>
            <w:pPr>
              <w:spacing w:before="0" w:after="0" w:line="240" w:lineRule="auto"/>
            </w:pPr>
            <w:r>
              <w:t>Abdichtungsbahn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22054770" name="b01b6a30-d40f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3503026" name="b01b6a30-d40f-11f0-aeb1-ebdc2ba506cf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PAK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Isolation</w:t>
            </w:r>
          </w:p>
        </w:tc>
        <w:tc>
          <w:p>
            <w:pPr>
              <w:spacing w:before="0" w:after="0" w:line="240" w:lineRule="auto"/>
            </w:pPr>
            <w:r>
              <w:t>KMF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4642471" name="f96db580-d40f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0573922" name="f96db580-d40f-11f0-aeb1-ebdc2ba506cf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KMF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Platten lose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65275452" name="3fcf4980-d410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7576485" name="3fcf4980-d410-11f0-aeb1-ebdc2ba506cf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Keller</w:t>
            </w:r>
          </w:p>
        </w:tc>
        <w:tc>
          <w:p>
            <w:pPr>
              <w:spacing w:before="0" w:after="0" w:line="240" w:lineRule="auto"/>
            </w:pPr>
            <w:r>
              <w:t>Fallrohr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71913485" name="1e52c9c0-d411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8445339" name="1e52c9c0-d411-11f0-aeb1-ebdc2ba506cf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85415740" name="907cb5b0-d411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4406200" name="907cb5b0-d411-11f0-aeb1-ebdc2ba506cf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22575544" name="78587470-d415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3813971" name="78587470-d415-11f0-aeb1-ebdc2ba506cf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3 OG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82161242" name="bd91adb0-d418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0776395" name="bd91adb0-d418-11f0-aeb1-ebdc2ba506cf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3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17791730" name="ff28c150-d418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2427576" name="ff28c150-d418-11f0-aeb1-ebdc2ba506cf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1652587" name="65a9ebe0-d412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4839963" name="65a9ebe0-d412-11f0-aeb1-ebdc2ba506cf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60086323" name="8ab0b8f0-d413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3554361" name="8ab0b8f0-d413-11f0-aeb1-ebdc2ba506cf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45776700" name="5c3b1e80-d417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4678379" name="5c3b1e80-d417-11f0-aeb1-ebdc2ba506cf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14462471" name="cf7342f0-d413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5065145" name="cf7342f0-d413-11f0-aeb1-ebdc2ba506cf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Treppe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63342415" name="1f2aabd0-d414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6589007" name="1f2aabd0-d414-11f0-aeb1-ebdc2ba506cf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Kamin</w:t>
            </w:r>
          </w:p>
        </w:tc>
        <w:tc>
          <w:p>
            <w:pPr>
              <w:spacing w:before="0" w:after="0" w:line="240" w:lineRule="auto"/>
            </w:pPr>
            <w:r>
              <w:t>Brandschutzklappen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63713037" name="2d9e5bc0-d415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8576623" name="2d9e5bc0-d415-11f0-aeb1-ebdc2ba506cf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11210146" name="aca9b450-d415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1910680" name="aca9b450-d415-11f0-aeb1-ebdc2ba506cf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4769179" name="d8f68910-d416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3717852" name="d8f68910-d416-11f0-aeb1-ebdc2ba506cf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3 OG</w:t>
            </w:r>
          </w:p>
          <w:p>
            <w:pPr>
              <w:spacing w:before="0" w:after="0" w:line="240" w:lineRule="auto"/>
            </w:pPr>
            <w:r>
              <w:t>Noden</w:t>
            </w:r>
          </w:p>
        </w:tc>
        <w:tc>
          <w:p>
            <w:pPr>
              <w:spacing w:before="0" w:after="0" w:line="240" w:lineRule="auto"/>
            </w:pPr>
            <w:r>
              <w:t>Asbesthaltig</w:t>
            </w:r>
          </w:p>
        </w:tc>
        <w:tc>
          <w:p>
            <w:pPr>
              <w:spacing w:before="0" w:after="0" w:line="240" w:lineRule="auto"/>
            </w:pPr>
            <w:r>
              <w:t>Elektroofen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38501930" name="6a0db700-d419-11f0-ba56-a9a52f3e9c7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9080407" name="6a0db700-d419-11f0-ba56-a9a52f3e9c70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3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487</w:t>
          </w:r>
        </w:p>
        <w:p>
          <w:pPr>
            <w:spacing w:before="0" w:after="0"/>
          </w:pPr>
          <w:r>
            <w:t>DN 487 Landwasserstrasse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footer.xml" Type="http://schemas.openxmlformats.org/officeDocument/2006/relationships/footer" Id="rId23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